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Gang/ Küche/ Wohnzimmer/ Treppenhaus </w:t>
            </w:r>
          </w:p>
          <w:p>
            <w:pPr>
              <w:spacing w:before="0" w:after="0" w:line="240" w:lineRule="auto"/>
            </w:pPr>
            <w:r>
              <w:t>EG-OG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267511065" name="019eac38-f611-788a-9a6e-987d18254e3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48759260" name="019eac38-f611-788a-9a6e-987d18254e35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Nach 1990 erstellt </w:t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Waschküche 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5441"/>
                  <wp:effectExtent l="0" t="0" r="0" b="0"/>
                  <wp:docPr id="1240058038" name="019eac2d-a1fe-78b1-9590-0529db0af0d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71879484" name="019eac2d-a1fe-78b1-9590-0529db0af0d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54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Waschküche/ Werkstatt 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168580090" name="019eac2a-4595-76c9-9696-4987510514a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34911408" name="019eac2a-4595-76c9-9696-4987510514a7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Treppenhaus </w:t>
            </w:r>
          </w:p>
          <w:p>
            <w:pPr>
              <w:spacing w:before="0" w:after="0" w:line="240" w:lineRule="auto"/>
            </w:pPr>
            <w:r>
              <w:t>UG-EG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915407037" name="019eac34-8dd3-7e91-b64c-d3e909ce109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95841547" name="019eac34-8dd3-7e91-b64c-d3e909ce109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Küche/ Esszimmer/ Wohnzimmer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5441"/>
                  <wp:effectExtent l="0" t="0" r="0" b="0"/>
                  <wp:docPr id="412014223" name="019eac42-389a-74ad-b778-d5c097d01b9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0380190" name="019eac42-389a-74ad-b778-d5c097d01b9f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54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Elternschlafzimmer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5441"/>
                  <wp:effectExtent l="0" t="0" r="0" b="0"/>
                  <wp:docPr id="1918760717" name="019eac49-b514-78d5-9919-80fa8de1ad7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41506072" name="019eac49-b514-78d5-9919-80fa8de1ad75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54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Treppenhaus/ Gang</w:t>
            </w:r>
          </w:p>
          <w:p>
            <w:pPr>
              <w:spacing w:before="0" w:after="0" w:line="240" w:lineRule="auto"/>
            </w:pPr>
            <w:r>
              <w:t>EG-OG 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225281185" name="019eac53-2f0c-7e23-9660-581d973e3e4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49889030" name="019eac53-2f0c-7e23-9660-581d973e3e44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Waschküche/ Werkstatt 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80195402" name="019eac2e-a9fc-7c52-ad8a-d37c773a316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32868563" name="019eac2e-a9fc-7c52-ad8a-d37c773a316c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Sichtbeton </w:t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Elternschlafzimmer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879918006" name="019eac45-eb22-79eb-b8eb-9ced93dbe3f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01198895" name="019eac45-eb22-79eb-b8eb-9ced93dbe3f3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Nach 1990 erstellt </w:t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Waschküche/ Werkstatt 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567656072" name="019eac1e-b3a3-714c-bcce-ec875f714d0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27786997" name="019eac1e-b3a3-714c-bcce-ec875f714d07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Erstellung nach 1990</w:t>
            </w:r>
          </w:p>
        </w:tc>
        <w:tc>
          <w:p>
            <w:pPr>
              <w:spacing w:before="0" w:after="0" w:line="240" w:lineRule="auto"/>
            </w:pPr>
            <w:r>
              <w:t>PCB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>UG-OG</w:t>
            </w:r>
          </w:p>
          <w:p>
            <w:pPr>
              <w:spacing w:before="0" w:after="0" w:line="240" w:lineRule="auto"/>
            </w:pPr>
            <w:r>
              <w:t>Fassade 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5441"/>
                  <wp:effectExtent l="0" t="0" r="0" b="0"/>
                  <wp:docPr id="1626999902" name="019eac60-46ad-7bb9-b0b8-d2e0a096ae6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80185806" name="019eac60-46ad-7bb9-b0b8-d2e0a096ae6a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54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Treppenhaus </w:t>
            </w:r>
          </w:p>
          <w:p>
            <w:pPr>
              <w:spacing w:before="0" w:after="0" w:line="240" w:lineRule="auto"/>
            </w:pPr>
            <w:r>
              <w:t>UG-EG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6203814" name="019eac35-dcb0-7eb0-90af-da34cf07fc6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28275665" name="019eac35-dcb0-7eb0-90af-da34cf07fc68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301640733" name="019eac3c-1228-7b04-a334-d00e9fe315f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33543336" name="019eac3c-1228-7b04-a334-d00e9fe315f0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Nach 1990 erstellt </w:t>
            </w:r>
          </w:p>
          <w:p>
            <w:pPr>
              <w:spacing w:before="0" w:after="0" w:line="240" w:lineRule="auto"/>
            </w:pPr>
            <w:r>
              <w:t>Nach 1990 erstellt </w:t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Badezimmer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Boden/ Wand</w:t>
            </w:r>
          </w:p>
        </w:tc>
        <w:tc>
          <w:p>
            <w:pPr>
              <w:spacing w:before="0" w:after="0" w:line="240" w:lineRule="auto"/>
            </w:pPr>
            <w:r>
              <w:t>Boden/ 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876405061" name="019eac4a-8bc1-712b-a455-5b44ac5bd97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5424963" name="019eac4a-8bc1-712b-a455-5b44ac5bd974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Nach 1990 erstellt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Badezimmer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752901104" name="019eac4c-d1e6-7389-a7b2-649f7ab5348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08202830" name="019eac4c-d1e6-7389-a7b2-649f7ab5348a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Nach 1990 erstellt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>OG-DG</w:t>
            </w:r>
          </w:p>
          <w:p>
            <w:pPr>
              <w:spacing w:before="0" w:after="0" w:line="240" w:lineRule="auto"/>
            </w:pPr>
            <w:r>
              <w:t>Fassade 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816798564" name="019eac61-7cdc-748b-9c80-906638d8145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49249477" name="019eac61-7cdc-748b-9c80-906638d8145b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>DG</w:t>
            </w:r>
          </w:p>
          <w:p>
            <w:pPr>
              <w:spacing w:before="0" w:after="0" w:line="240" w:lineRule="auto"/>
            </w:pPr>
            <w:r>
              <w:t>Dachabdeckung </w:t>
            </w:r>
          </w:p>
        </w:tc>
        <w:tc>
          <w:p>
            <w:pPr>
              <w:spacing w:before="0" w:after="0" w:line="240" w:lineRule="auto"/>
            </w:pPr>
            <w:r>
              <w:t>Dach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773242750" name="019eac64-ef2e-7d42-86f2-09ed08bc483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32817415" name="019eac64-ef2e-7d42-86f2-09ed08bc4839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21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Gassenackerweg 12, 4223 Blauen</w:t>
          </w:r>
        </w:p>
        <w:p>
          <w:pPr>
            <w:spacing w:before="0" w:after="0"/>
          </w:pPr>
          <w:r>
            <w:t>DN 952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footer.xml" Type="http://schemas.openxmlformats.org/officeDocument/2006/relationships/footer" Id="rId21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